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26010200" name="019f1c36-b450-7dba-a8d4-2ac95d7442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7762628" name="019f1c36-b450-7dba-a8d4-2ac95d7442c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3033517" name="019f1c36-da88-795b-acc0-e12d5e45dc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772997" name="019f1c36-da88-795b-acc0-e12d5e45dcd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961264453" name="019f1c37-e6a8-782d-9546-7ee1353bb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644920" name="019f1c37-e6a8-782d-9546-7ee1353bb6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2158872" name="019f1c38-1149-70da-b43e-45499604ce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9325588" name="019f1c38-1149-70da-b43e-45499604ced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Brandschutzplatten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4036488" name="019f1d67-205d-7382-9773-6c449343f5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31247" name="019f1d67-205d-7382-9773-6c449343f5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2651925" name="019f1d67-51c1-7e3c-abf0-73022cb9ea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5976149" name="019f1d67-51c1-7e3c-abf0-73022cb9ea4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Elektroheizung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697348832" name="019f1d89-4f26-7611-a324-4fc676eb63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5548892" name="019f1d89-4f26-7611-a324-4fc676eb635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182203" name="019f1d89-6d9a-70f2-a190-5d7bbc67f9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9980839" name="019f1d89-6d9a-70f2-a190-5d7bbc67f92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8813228" name="019f1d99-00c3-7191-8ff1-f4e4380e4b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964196" name="019f1d99-00c3-7191-8ff1-f4e4380e4b4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54731872" name="019f1d99-ab38-7baa-822b-360829d2b6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4277702" name="019f1d99-ab38-7baa-822b-360829d2b6b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Gesamter Decke</w:t>
            </w:r>
          </w:p>
          <w:p>
            <w:pPr>
              <w:spacing w:before="0" w:after="0"/>
            </w:pPr>
            <w:r>
              <w:t>OG-DG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2694469" name="019f1daa-bc83-7ec3-9e09-a9751a07c9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797498" name="019f1daa-bc83-7ec3-9e09-a9751a07c97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06381048" name="019f1dab-1e65-7e5f-82e3-7e21d13813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6005868" name="019f1dab-1e65-7e5f-82e3-7e21d13813e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Rudolf-Bitter-Strasse 13, 4323 Wallbach</w:t>
          </w:r>
        </w:p>
        <w:p>
          <w:pPr>
            <w:spacing w:before="0" w:after="0"/>
          </w:pPr>
          <w:r>
            <w:t>DN 1021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